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9265" name="c2293ca0-4d20-11f0-8540-7774bf7be8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4181813" name="c2293ca0-4d20-11f0-8540-7774bf7be82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8719018" name="dabd32d0-4d20-11f0-88a9-777de58da0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330436" name="dabd32d0-4d20-11f0-88a9-777de58da0f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Thundorferstrasse 94, 8500 Frauenfeld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